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16445300" name="019df772-33af-71bb-9138-0cf21d36d3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0907963" name="019df772-33af-71bb-9138-0cf21d36d39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4904582" name="019df8bd-2a3a-77a7-8d2f-988fd1eaf7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5670223" name="019df8bd-2a3a-77a7-8d2f-988fd1eaf74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00302833" name="019df77a-f2f3-7cd4-91a7-7d3f348eb82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1552144" name="019df77a-f2f3-7cd4-91a7-7d3f348eb82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5076027" name="019df8be-7aa1-7b89-8576-8dbf201202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466237" name="019df8be-7aa1-7b89-8576-8dbf201202f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Boiler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Abdichtungsbahn</w:t>
            </w:r>
          </w:p>
          <w:p>
            <w:pPr>
              <w:spacing w:before="0" w:after="0"/>
            </w:pPr>
            <w:r>
              <w:t>Boiler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6994411" name="019df6f1-1459-7fb0-9170-61520dcb1e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492824" name="019df6f1-1459-7fb0-9170-61520dcb1ef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7765567" name="019df6f1-56fd-7b14-ae48-9547568be1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759057" name="019df6f1-56fd-7b14-ae48-9547568be11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7965862" name="019df721-bc91-7d40-b69f-3f9abe9fe5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090587" name="019df721-bc91-7d40-b69f-3f9abe9fe54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11760566" name="019df721-d4dc-7c2f-a30a-e65ad37cdb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409363" name="019df721-d4dc-7c2f-a30a-e65ad37cdbb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65448449" name="019df770-56f9-730b-8a32-96db253c5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546342" name="019df770-56f9-730b-8a32-96db253c506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1226200" name="019df771-0299-7d95-b2bc-0bc58fd256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2533520" name="019df771-0299-7d95-b2bc-0bc58fd256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 Karton 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77753"/>
                  <wp:effectExtent l="0" t="0" r="0" b="0"/>
                  <wp:docPr id="538643601" name="019df8e2-441a-7da0-b557-9505335b12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6472283" name="019df8e2-441a-7da0-b557-9505335b12d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77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348492"/>
                  <wp:effectExtent l="0" t="0" r="0" b="0"/>
                  <wp:docPr id="171170589" name="019df8e1-6dcd-79c4-ba1f-f163727b67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8026947" name="019df8e1-6dcd-79c4-ba1f-f163727b678b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3484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